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C28" w:rsidRPr="00D5692B" w:rsidRDefault="00701C28" w:rsidP="00A80979">
      <w:pPr>
        <w:pStyle w:val="BodyText"/>
        <w:shd w:val="clear" w:color="auto" w:fill="auto"/>
        <w:spacing w:line="240" w:lineRule="auto"/>
        <w:ind w:firstLine="0"/>
        <w:rPr>
          <w:sz w:val="28"/>
          <w:szCs w:val="28"/>
          <w:lang w:val="uk-UA"/>
        </w:rPr>
      </w:pPr>
    </w:p>
    <w:tbl>
      <w:tblPr>
        <w:tblW w:w="9889" w:type="dxa"/>
        <w:tblLook w:val="00BF"/>
      </w:tblPr>
      <w:tblGrid>
        <w:gridCol w:w="4248"/>
        <w:gridCol w:w="5641"/>
      </w:tblGrid>
      <w:tr w:rsidR="00701C28" w:rsidRPr="00011D5E" w:rsidTr="00011D5E">
        <w:tc>
          <w:tcPr>
            <w:tcW w:w="4248" w:type="dxa"/>
          </w:tcPr>
          <w:p w:rsidR="00701C28" w:rsidRPr="00011D5E" w:rsidRDefault="00701C28" w:rsidP="00011D5E">
            <w:pPr>
              <w:jc w:val="center"/>
              <w:rPr>
                <w:rFonts w:ascii="Calibri" w:eastAsia="Times New Roman" w:hAnsi="Calibri" w:cs="Calibri"/>
                <w:color w:val="auto"/>
                <w:sz w:val="20"/>
                <w:szCs w:val="20"/>
                <w:lang w:eastAsia="en-US"/>
              </w:rPr>
            </w:pPr>
          </w:p>
        </w:tc>
        <w:tc>
          <w:tcPr>
            <w:tcW w:w="5641" w:type="dxa"/>
          </w:tcPr>
          <w:p w:rsidR="00701C28" w:rsidRPr="00011D5E" w:rsidRDefault="00701C28" w:rsidP="00011D5E">
            <w:pPr>
              <w:jc w:val="center"/>
              <w:rPr>
                <w:rFonts w:ascii="Times New Roman" w:eastAsia="Times New Roman" w:hAnsi="Times New Roman" w:cs="Times New Roman"/>
                <w:color w:val="auto"/>
                <w:sz w:val="28"/>
                <w:szCs w:val="28"/>
                <w:lang w:eastAsia="ru-RU"/>
              </w:rPr>
            </w:pPr>
            <w:r w:rsidRPr="00011D5E">
              <w:rPr>
                <w:rFonts w:ascii="Times New Roman" w:eastAsia="Times New Roman" w:hAnsi="Times New Roman" w:cs="Times New Roman"/>
                <w:color w:val="auto"/>
                <w:sz w:val="28"/>
                <w:szCs w:val="28"/>
                <w:lang w:eastAsia="ru-RU"/>
              </w:rPr>
              <w:t>ЗАТВЕРДЖЕНО</w:t>
            </w:r>
          </w:p>
          <w:p w:rsidR="00701C28" w:rsidRPr="00011D5E" w:rsidRDefault="00701C28" w:rsidP="00011D5E">
            <w:pPr>
              <w:jc w:val="center"/>
              <w:rPr>
                <w:rFonts w:ascii="Times New Roman" w:eastAsia="Times New Roman" w:hAnsi="Times New Roman" w:cs="Times New Roman"/>
                <w:color w:val="auto"/>
                <w:sz w:val="28"/>
                <w:szCs w:val="28"/>
                <w:lang w:eastAsia="ru-RU"/>
              </w:rPr>
            </w:pPr>
            <w:r w:rsidRPr="00011D5E">
              <w:rPr>
                <w:rFonts w:ascii="Times New Roman" w:eastAsia="Times New Roman" w:hAnsi="Times New Roman" w:cs="Times New Roman"/>
                <w:color w:val="auto"/>
                <w:sz w:val="28"/>
                <w:szCs w:val="28"/>
                <w:lang w:eastAsia="ru-RU"/>
              </w:rPr>
              <w:t>Рішення девʹятої сесії</w:t>
            </w:r>
          </w:p>
          <w:p w:rsidR="00701C28" w:rsidRPr="00011D5E" w:rsidRDefault="00701C28" w:rsidP="00011D5E">
            <w:pPr>
              <w:jc w:val="center"/>
              <w:rPr>
                <w:rFonts w:ascii="Times New Roman" w:eastAsia="Times New Roman" w:hAnsi="Times New Roman" w:cs="Times New Roman"/>
                <w:color w:val="auto"/>
                <w:sz w:val="28"/>
                <w:szCs w:val="28"/>
                <w:lang w:eastAsia="ru-RU"/>
              </w:rPr>
            </w:pPr>
            <w:r w:rsidRPr="00011D5E">
              <w:rPr>
                <w:rFonts w:ascii="Times New Roman" w:eastAsia="Times New Roman" w:hAnsi="Times New Roman" w:cs="Times New Roman"/>
                <w:color w:val="auto"/>
                <w:sz w:val="28"/>
                <w:szCs w:val="28"/>
                <w:lang w:eastAsia="ru-RU"/>
              </w:rPr>
              <w:t>районної ради сьомого скликання</w:t>
            </w:r>
          </w:p>
          <w:p w:rsidR="00701C28" w:rsidRPr="00011D5E" w:rsidRDefault="00701C28" w:rsidP="00011D5E">
            <w:pPr>
              <w:jc w:val="center"/>
              <w:rPr>
                <w:rFonts w:ascii="Times New Roman" w:eastAsia="Times New Roman" w:hAnsi="Times New Roman" w:cs="Times New Roman"/>
                <w:color w:val="auto"/>
                <w:sz w:val="28"/>
                <w:szCs w:val="28"/>
                <w:lang w:eastAsia="ru-RU"/>
              </w:rPr>
            </w:pPr>
            <w:r w:rsidRPr="00011D5E">
              <w:rPr>
                <w:rFonts w:ascii="Times New Roman" w:eastAsia="Times New Roman" w:hAnsi="Times New Roman" w:cs="Times New Roman"/>
                <w:color w:val="auto"/>
                <w:sz w:val="28"/>
                <w:szCs w:val="28"/>
                <w:lang w:eastAsia="ru-RU"/>
              </w:rPr>
              <w:t>________________2016 № __</w:t>
            </w:r>
          </w:p>
          <w:p w:rsidR="00701C28" w:rsidRPr="00011D5E" w:rsidRDefault="00701C28" w:rsidP="00011D5E">
            <w:pPr>
              <w:ind w:firstLine="507"/>
              <w:jc w:val="both"/>
              <w:rPr>
                <w:rFonts w:ascii="Times New Roman" w:eastAsia="Times New Roman" w:hAnsi="Times New Roman" w:cs="Times New Roman"/>
                <w:color w:val="auto"/>
                <w:sz w:val="28"/>
                <w:szCs w:val="28"/>
                <w:lang w:eastAsia="ru-RU"/>
              </w:rPr>
            </w:pPr>
          </w:p>
          <w:p w:rsidR="00701C28" w:rsidRPr="00011D5E" w:rsidRDefault="00701C28" w:rsidP="00011D5E">
            <w:pPr>
              <w:ind w:firstLine="507"/>
              <w:jc w:val="both"/>
              <w:rPr>
                <w:rFonts w:ascii="Times New Roman" w:eastAsia="Times New Roman" w:hAnsi="Times New Roman" w:cs="Times New Roman"/>
                <w:color w:val="auto"/>
                <w:sz w:val="28"/>
                <w:szCs w:val="28"/>
                <w:lang w:eastAsia="ru-RU"/>
              </w:rPr>
            </w:pPr>
            <w:r w:rsidRPr="00011D5E">
              <w:rPr>
                <w:rFonts w:ascii="Times New Roman" w:eastAsia="Times New Roman" w:hAnsi="Times New Roman" w:cs="Times New Roman"/>
                <w:color w:val="auto"/>
                <w:sz w:val="28"/>
                <w:szCs w:val="28"/>
                <w:lang w:eastAsia="ru-RU"/>
              </w:rPr>
              <w:t>Голова районної ради</w:t>
            </w:r>
          </w:p>
          <w:p w:rsidR="00701C28" w:rsidRPr="00011D5E" w:rsidRDefault="00701C28" w:rsidP="00011D5E">
            <w:pPr>
              <w:ind w:firstLine="507"/>
              <w:jc w:val="center"/>
              <w:rPr>
                <w:rFonts w:ascii="Times New Roman" w:eastAsia="Times New Roman" w:hAnsi="Times New Roman" w:cs="Times New Roman"/>
                <w:color w:val="auto"/>
                <w:sz w:val="28"/>
                <w:szCs w:val="28"/>
                <w:lang w:eastAsia="ru-RU"/>
              </w:rPr>
            </w:pPr>
            <w:r w:rsidRPr="00011D5E">
              <w:rPr>
                <w:rFonts w:ascii="Times New Roman" w:eastAsia="Times New Roman" w:hAnsi="Times New Roman" w:cs="Times New Roman"/>
                <w:color w:val="auto"/>
                <w:sz w:val="28"/>
                <w:szCs w:val="28"/>
                <w:lang w:eastAsia="ru-RU"/>
              </w:rPr>
              <w:tab/>
            </w:r>
            <w:r w:rsidRPr="00011D5E">
              <w:rPr>
                <w:rFonts w:ascii="Times New Roman" w:eastAsia="Times New Roman" w:hAnsi="Times New Roman" w:cs="Times New Roman"/>
                <w:color w:val="auto"/>
                <w:sz w:val="28"/>
                <w:szCs w:val="28"/>
                <w:lang w:eastAsia="ru-RU"/>
              </w:rPr>
              <w:tab/>
            </w:r>
            <w:r w:rsidRPr="00011D5E">
              <w:rPr>
                <w:rFonts w:ascii="Times New Roman" w:eastAsia="Times New Roman" w:hAnsi="Times New Roman" w:cs="Times New Roman"/>
                <w:color w:val="auto"/>
                <w:sz w:val="28"/>
                <w:szCs w:val="28"/>
                <w:lang w:eastAsia="ru-RU"/>
              </w:rPr>
              <w:tab/>
              <w:t xml:space="preserve">                                        </w:t>
            </w:r>
          </w:p>
          <w:p w:rsidR="00701C28" w:rsidRPr="00011D5E" w:rsidRDefault="00701C28" w:rsidP="00011D5E">
            <w:pPr>
              <w:ind w:firstLine="507"/>
              <w:jc w:val="center"/>
              <w:rPr>
                <w:rFonts w:ascii="Times New Roman" w:eastAsia="Times New Roman" w:hAnsi="Times New Roman" w:cs="Times New Roman"/>
                <w:color w:val="auto"/>
                <w:sz w:val="28"/>
                <w:szCs w:val="28"/>
                <w:lang w:eastAsia="ru-RU"/>
              </w:rPr>
            </w:pPr>
            <w:r w:rsidRPr="00011D5E">
              <w:rPr>
                <w:rFonts w:ascii="Times New Roman" w:eastAsia="Times New Roman" w:hAnsi="Times New Roman" w:cs="Times New Roman"/>
                <w:color w:val="auto"/>
                <w:sz w:val="28"/>
                <w:szCs w:val="28"/>
                <w:lang w:eastAsia="ru-RU"/>
              </w:rPr>
              <w:t xml:space="preserve">                        ___________Д.С.Калінін</w:t>
            </w:r>
          </w:p>
        </w:tc>
      </w:tr>
    </w:tbl>
    <w:p w:rsidR="00701C28" w:rsidRPr="00011D5E" w:rsidRDefault="00701C28" w:rsidP="00A80979">
      <w:pPr>
        <w:pStyle w:val="BodyText"/>
        <w:shd w:val="clear" w:color="auto" w:fill="auto"/>
        <w:spacing w:line="240" w:lineRule="auto"/>
        <w:ind w:left="6237" w:firstLine="0"/>
        <w:rPr>
          <w:sz w:val="28"/>
          <w:szCs w:val="28"/>
        </w:rPr>
      </w:pPr>
    </w:p>
    <w:p w:rsidR="00701C28" w:rsidRPr="00D5692B" w:rsidRDefault="00701C28" w:rsidP="00A80979">
      <w:pPr>
        <w:pStyle w:val="BodyText"/>
        <w:shd w:val="clear" w:color="auto" w:fill="auto"/>
        <w:spacing w:line="240" w:lineRule="auto"/>
        <w:ind w:left="6237" w:firstLine="0"/>
        <w:rPr>
          <w:sz w:val="28"/>
          <w:szCs w:val="28"/>
          <w:lang w:val="uk-UA"/>
        </w:rPr>
      </w:pPr>
    </w:p>
    <w:p w:rsidR="00701C28" w:rsidRDefault="00701C28" w:rsidP="00A80979">
      <w:pPr>
        <w:pStyle w:val="BodyText"/>
        <w:shd w:val="clear" w:color="auto" w:fill="auto"/>
        <w:spacing w:line="240" w:lineRule="auto"/>
        <w:ind w:left="6237" w:firstLine="0"/>
        <w:rPr>
          <w:sz w:val="28"/>
          <w:szCs w:val="28"/>
          <w:lang w:val="uk-UA"/>
        </w:rPr>
      </w:pPr>
    </w:p>
    <w:p w:rsidR="00701C28" w:rsidRDefault="00701C28" w:rsidP="00A80979">
      <w:pPr>
        <w:pStyle w:val="BodyText"/>
        <w:shd w:val="clear" w:color="auto" w:fill="auto"/>
        <w:spacing w:line="240" w:lineRule="auto"/>
        <w:ind w:left="6237" w:firstLine="0"/>
        <w:rPr>
          <w:sz w:val="28"/>
          <w:szCs w:val="28"/>
          <w:lang w:val="uk-UA"/>
        </w:rPr>
      </w:pPr>
    </w:p>
    <w:p w:rsidR="00701C28" w:rsidRDefault="00701C28" w:rsidP="00A80979">
      <w:pPr>
        <w:pStyle w:val="BodyText"/>
        <w:shd w:val="clear" w:color="auto" w:fill="auto"/>
        <w:spacing w:line="240" w:lineRule="auto"/>
        <w:ind w:left="6237" w:firstLine="0"/>
        <w:rPr>
          <w:sz w:val="28"/>
          <w:szCs w:val="28"/>
          <w:lang w:val="uk-UA"/>
        </w:rPr>
      </w:pPr>
    </w:p>
    <w:p w:rsidR="00701C28" w:rsidRDefault="00701C28" w:rsidP="00A80979">
      <w:pPr>
        <w:pStyle w:val="BodyText"/>
        <w:shd w:val="clear" w:color="auto" w:fill="auto"/>
        <w:spacing w:line="240" w:lineRule="auto"/>
        <w:ind w:left="6237" w:firstLine="0"/>
        <w:rPr>
          <w:sz w:val="28"/>
          <w:szCs w:val="28"/>
          <w:lang w:val="uk-UA"/>
        </w:rPr>
      </w:pPr>
    </w:p>
    <w:p w:rsidR="00701C28" w:rsidRDefault="00701C28" w:rsidP="00A80979">
      <w:pPr>
        <w:pStyle w:val="BodyText"/>
        <w:shd w:val="clear" w:color="auto" w:fill="auto"/>
        <w:spacing w:line="240" w:lineRule="auto"/>
        <w:ind w:left="6237" w:firstLine="0"/>
        <w:rPr>
          <w:sz w:val="28"/>
          <w:szCs w:val="28"/>
          <w:lang w:val="uk-UA"/>
        </w:rPr>
      </w:pPr>
    </w:p>
    <w:p w:rsidR="00701C28" w:rsidRDefault="00701C28" w:rsidP="00A80979">
      <w:pPr>
        <w:pStyle w:val="BodyText"/>
        <w:shd w:val="clear" w:color="auto" w:fill="auto"/>
        <w:spacing w:line="240" w:lineRule="auto"/>
        <w:ind w:left="6237" w:firstLine="0"/>
        <w:rPr>
          <w:sz w:val="28"/>
          <w:szCs w:val="28"/>
          <w:lang w:val="uk-UA"/>
        </w:rPr>
      </w:pPr>
    </w:p>
    <w:p w:rsidR="00701C28" w:rsidRPr="00D5692B" w:rsidRDefault="00701C28" w:rsidP="00A80979">
      <w:pPr>
        <w:pStyle w:val="BodyText"/>
        <w:shd w:val="clear" w:color="auto" w:fill="auto"/>
        <w:spacing w:line="240" w:lineRule="auto"/>
        <w:ind w:left="6237" w:firstLine="0"/>
        <w:rPr>
          <w:sz w:val="28"/>
          <w:szCs w:val="28"/>
          <w:lang w:val="uk-UA"/>
        </w:rPr>
      </w:pPr>
    </w:p>
    <w:p w:rsidR="00701C28" w:rsidRPr="00D5692B" w:rsidRDefault="00701C28" w:rsidP="00A80979">
      <w:pPr>
        <w:pStyle w:val="BodyText"/>
        <w:shd w:val="clear" w:color="auto" w:fill="auto"/>
        <w:spacing w:line="240" w:lineRule="auto"/>
        <w:ind w:left="6237" w:firstLine="0"/>
        <w:rPr>
          <w:sz w:val="28"/>
          <w:szCs w:val="28"/>
          <w:lang w:val="uk-UA"/>
        </w:rPr>
      </w:pPr>
    </w:p>
    <w:p w:rsidR="00701C28" w:rsidRPr="00D5692B" w:rsidRDefault="00701C28" w:rsidP="00A80979">
      <w:pPr>
        <w:pStyle w:val="BodyText"/>
        <w:shd w:val="clear" w:color="auto" w:fill="auto"/>
        <w:spacing w:line="240" w:lineRule="auto"/>
        <w:ind w:left="6237" w:firstLine="0"/>
        <w:rPr>
          <w:sz w:val="28"/>
          <w:szCs w:val="28"/>
          <w:lang w:val="uk-UA"/>
        </w:rPr>
      </w:pPr>
    </w:p>
    <w:p w:rsidR="00701C28" w:rsidRPr="00D5692B" w:rsidRDefault="00701C28" w:rsidP="00D5692B">
      <w:pPr>
        <w:jc w:val="center"/>
        <w:rPr>
          <w:rFonts w:ascii="Times New Roman" w:hAnsi="Times New Roman"/>
          <w:spacing w:val="-11"/>
          <w:sz w:val="28"/>
          <w:szCs w:val="28"/>
        </w:rPr>
      </w:pPr>
      <w:r w:rsidRPr="00D5692B">
        <w:rPr>
          <w:rFonts w:ascii="Times New Roman" w:hAnsi="Times New Roman"/>
          <w:spacing w:val="-11"/>
          <w:sz w:val="28"/>
          <w:szCs w:val="28"/>
        </w:rPr>
        <w:t>СТАТУТ</w:t>
      </w:r>
    </w:p>
    <w:p w:rsidR="00701C28" w:rsidRPr="00D5692B" w:rsidRDefault="00701C28" w:rsidP="00D5692B">
      <w:pPr>
        <w:jc w:val="center"/>
        <w:rPr>
          <w:rFonts w:ascii="Times New Roman" w:hAnsi="Times New Roman"/>
          <w:spacing w:val="-11"/>
          <w:sz w:val="28"/>
          <w:szCs w:val="28"/>
        </w:rPr>
      </w:pPr>
      <w:r w:rsidRPr="00D5692B">
        <w:rPr>
          <w:rFonts w:ascii="Times New Roman" w:hAnsi="Times New Roman"/>
          <w:spacing w:val="-11"/>
          <w:sz w:val="28"/>
          <w:szCs w:val="28"/>
        </w:rPr>
        <w:t>КОМУНАЛЬНОГО ЗАКЛАДУ</w:t>
      </w:r>
    </w:p>
    <w:p w:rsidR="00701C28" w:rsidRPr="00D5692B" w:rsidRDefault="00701C28"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«ВАСИЛІВСЬКА ЗАГАЛЬНООСВІТНЯ ШКОЛА І-ІІІ СТУПЕНІВ</w:t>
      </w:r>
      <w:r>
        <w:rPr>
          <w:rFonts w:ascii="Times New Roman" w:hAnsi="Times New Roman"/>
          <w:spacing w:val="-11"/>
          <w:sz w:val="28"/>
          <w:szCs w:val="28"/>
        </w:rPr>
        <w:t xml:space="preserve"> </w:t>
      </w:r>
      <w:r w:rsidRPr="00D5692B">
        <w:rPr>
          <w:rFonts w:ascii="Times New Roman" w:hAnsi="Times New Roman"/>
          <w:spacing w:val="-11"/>
          <w:sz w:val="28"/>
          <w:szCs w:val="28"/>
        </w:rPr>
        <w:t>№1</w:t>
      </w:r>
      <w:r>
        <w:rPr>
          <w:rFonts w:ascii="Times New Roman" w:hAnsi="Times New Roman"/>
          <w:spacing w:val="-11"/>
          <w:sz w:val="28"/>
          <w:szCs w:val="28"/>
        </w:rPr>
        <w:t>»</w:t>
      </w:r>
    </w:p>
    <w:p w:rsidR="00701C28" w:rsidRPr="00D5692B" w:rsidRDefault="00701C28"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ВАСИЛІВСЬКОЇ РАЙОННОЇ РАДИ</w:t>
      </w:r>
      <w:r>
        <w:rPr>
          <w:rFonts w:ascii="Times New Roman" w:hAnsi="Times New Roman"/>
          <w:spacing w:val="-11"/>
          <w:sz w:val="28"/>
          <w:szCs w:val="28"/>
        </w:rPr>
        <w:t xml:space="preserve"> </w:t>
      </w:r>
      <w:r w:rsidRPr="00D5692B">
        <w:rPr>
          <w:rFonts w:ascii="Times New Roman" w:hAnsi="Times New Roman"/>
          <w:spacing w:val="-11"/>
          <w:sz w:val="28"/>
          <w:szCs w:val="28"/>
        </w:rPr>
        <w:t>ЗАПОРІЗЬКОЇ ОБЛАСТІ</w:t>
      </w:r>
    </w:p>
    <w:p w:rsidR="00701C28" w:rsidRPr="00D5692B" w:rsidRDefault="00701C28" w:rsidP="00D5692B">
      <w:pPr>
        <w:jc w:val="center"/>
        <w:rPr>
          <w:rFonts w:ascii="Times New Roman" w:hAnsi="Times New Roman"/>
          <w:spacing w:val="-11"/>
          <w:sz w:val="28"/>
          <w:szCs w:val="28"/>
        </w:rPr>
      </w:pPr>
      <w:r w:rsidRPr="00D5692B">
        <w:rPr>
          <w:rFonts w:ascii="Times New Roman" w:hAnsi="Times New Roman"/>
          <w:spacing w:val="-11"/>
          <w:sz w:val="28"/>
          <w:szCs w:val="28"/>
        </w:rPr>
        <w:t>(</w:t>
      </w:r>
      <w:r w:rsidRPr="00D5692B">
        <w:rPr>
          <w:rFonts w:ascii="Times New Roman" w:hAnsi="Times New Roman"/>
          <w:spacing w:val="-11"/>
          <w:sz w:val="28"/>
        </w:rPr>
        <w:t>нова редакція</w:t>
      </w:r>
      <w:r w:rsidRPr="00D5692B">
        <w:rPr>
          <w:rFonts w:ascii="Times New Roman" w:hAnsi="Times New Roman"/>
          <w:spacing w:val="-11"/>
          <w:sz w:val="28"/>
          <w:szCs w:val="28"/>
        </w:rPr>
        <w:t>)</w:t>
      </w: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Default="00701C28" w:rsidP="00D5692B">
      <w:pPr>
        <w:jc w:val="both"/>
        <w:rPr>
          <w:rStyle w:val="11"/>
          <w:b w:val="0"/>
          <w:strike w:val="0"/>
          <w:spacing w:val="-11"/>
          <w:sz w:val="28"/>
          <w:szCs w:val="28"/>
        </w:rPr>
      </w:pPr>
    </w:p>
    <w:p w:rsidR="00701C28" w:rsidRPr="00D5692B" w:rsidRDefault="00701C28" w:rsidP="00D5692B">
      <w:pPr>
        <w:jc w:val="both"/>
        <w:rPr>
          <w:rStyle w:val="11"/>
          <w:b w:val="0"/>
          <w:strike w:val="0"/>
          <w:spacing w:val="-11"/>
          <w:sz w:val="28"/>
          <w:szCs w:val="28"/>
        </w:rPr>
      </w:pPr>
    </w:p>
    <w:p w:rsidR="00701C28" w:rsidRPr="003E3CE1" w:rsidRDefault="00701C28" w:rsidP="00E552B7">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701C28" w:rsidRPr="00E552B7" w:rsidRDefault="00701C28" w:rsidP="00E552B7">
      <w:pPr>
        <w:jc w:val="center"/>
        <w:rPr>
          <w:rStyle w:val="11"/>
          <w:b w:val="0"/>
          <w:smallCaps w:val="0"/>
          <w:strike w:val="0"/>
          <w:noProof w:val="0"/>
          <w:color w:val="auto"/>
          <w:sz w:val="28"/>
          <w:szCs w:val="28"/>
          <w:lang w:eastAsia="ru-RU"/>
        </w:rPr>
      </w:pPr>
      <w:r w:rsidRPr="003E3CE1">
        <w:rPr>
          <w:rFonts w:ascii="Times New Roman" w:hAnsi="Times New Roman" w:cs="Times New Roman"/>
          <w:bCs/>
          <w:color w:val="auto"/>
          <w:sz w:val="28"/>
          <w:szCs w:val="28"/>
          <w:lang w:eastAsia="ru-RU"/>
        </w:rPr>
        <w:t>2016 рік</w:t>
      </w:r>
    </w:p>
    <w:p w:rsidR="00701C28" w:rsidRPr="00D5692B" w:rsidRDefault="00701C28" w:rsidP="00D5692B">
      <w:pPr>
        <w:jc w:val="center"/>
        <w:rPr>
          <w:rFonts w:ascii="Times New Roman" w:hAnsi="Times New Roman" w:cs="Times New Roman"/>
          <w:spacing w:val="-11"/>
          <w:sz w:val="28"/>
          <w:szCs w:val="28"/>
        </w:rPr>
      </w:pPr>
      <w:r w:rsidRPr="00D5692B">
        <w:rPr>
          <w:rFonts w:ascii="Times New Roman" w:hAnsi="Times New Roman" w:cs="Times New Roman"/>
          <w:spacing w:val="-11"/>
          <w:sz w:val="28"/>
          <w:szCs w:val="28"/>
        </w:rPr>
        <w:t>І. Загальні положення</w:t>
      </w:r>
    </w:p>
    <w:p w:rsidR="00701C28" w:rsidRDefault="00701C28" w:rsidP="00D5692B">
      <w:pPr>
        <w:ind w:firstLine="724"/>
        <w:jc w:val="both"/>
        <w:rPr>
          <w:rFonts w:ascii="Times New Roman" w:hAnsi="Times New Roman" w:cs="Times New Roman"/>
          <w:spacing w:val="-11"/>
          <w:sz w:val="28"/>
          <w:szCs w:val="28"/>
        </w:rPr>
      </w:pPr>
      <w:r w:rsidRPr="00D5692B">
        <w:rPr>
          <w:rStyle w:val="a1"/>
          <w:b w:val="0"/>
          <w:i w:val="0"/>
          <w:strike w:val="0"/>
          <w:spacing w:val="-11"/>
          <w:sz w:val="28"/>
          <w:szCs w:val="28"/>
        </w:rPr>
        <w:t>1.1.</w:t>
      </w:r>
      <w:r>
        <w:rPr>
          <w:rStyle w:val="a1"/>
          <w:b w:val="0"/>
          <w:i w:val="0"/>
          <w:strike w:val="0"/>
          <w:spacing w:val="-11"/>
          <w:sz w:val="28"/>
          <w:szCs w:val="28"/>
        </w:rPr>
        <w:t xml:space="preserve"> </w:t>
      </w:r>
      <w:r w:rsidRPr="00D5692B">
        <w:rPr>
          <w:rStyle w:val="a1"/>
          <w:b w:val="0"/>
          <w:i w:val="0"/>
          <w:strike w:val="0"/>
          <w:spacing w:val="-11"/>
          <w:sz w:val="28"/>
          <w:szCs w:val="28"/>
        </w:rPr>
        <w:t>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r w:rsidRPr="00D5692B">
        <w:rPr>
          <w:rFonts w:ascii="Times New Roman" w:hAnsi="Times New Roman" w:cs="Times New Roman"/>
          <w:spacing w:val="-11"/>
          <w:sz w:val="28"/>
          <w:szCs w:val="28"/>
        </w:rPr>
        <w:t xml:space="preserve"> (далі навчальний заклад), </w:t>
      </w:r>
      <w:r w:rsidRPr="003E3CE1">
        <w:rPr>
          <w:rFonts w:ascii="Times New Roman" w:hAnsi="Times New Roman" w:cs="Times New Roman"/>
          <w:color w:val="auto"/>
          <w:sz w:val="28"/>
          <w:szCs w:val="28"/>
          <w:lang w:eastAsia="ru-RU"/>
        </w:rPr>
        <w:t>первинно зареєстрований розпорядженням голови Василівської районної де</w:t>
      </w:r>
      <w:r>
        <w:rPr>
          <w:rFonts w:ascii="Times New Roman" w:hAnsi="Times New Roman" w:cs="Times New Roman"/>
          <w:color w:val="auto"/>
          <w:sz w:val="28"/>
          <w:szCs w:val="28"/>
          <w:lang w:eastAsia="ru-RU"/>
        </w:rPr>
        <w:t>ржавної адміністрації  від 08.05.2002 № 250</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491F4A">
        <w:rPr>
          <w:rFonts w:ascii="Times New Roman" w:hAnsi="Times New Roman" w:cs="Times New Roman"/>
          <w:color w:val="auto"/>
          <w:sz w:val="28"/>
          <w:szCs w:val="28"/>
          <w:lang w:eastAsia="ru-RU"/>
        </w:rPr>
        <w:t>16.06.2004 № 9</w:t>
      </w:r>
      <w:r w:rsidRPr="003E3CE1">
        <w:rPr>
          <w:rFonts w:ascii="Times New Roman" w:hAnsi="Times New Roman" w:cs="Times New Roman"/>
          <w:color w:val="auto"/>
          <w:sz w:val="28"/>
          <w:szCs w:val="28"/>
          <w:lang w:eastAsia="ru-RU"/>
        </w:rPr>
        <w:t xml:space="preserve"> та зар</w:t>
      </w:r>
      <w:r>
        <w:rPr>
          <w:rFonts w:ascii="Times New Roman" w:hAnsi="Times New Roman" w:cs="Times New Roman"/>
          <w:color w:val="auto"/>
          <w:sz w:val="28"/>
          <w:szCs w:val="28"/>
          <w:lang w:eastAsia="ru-RU"/>
        </w:rPr>
        <w:t>еєстровано Василівською районною державною адміністрацією 20.11</w:t>
      </w:r>
      <w:r w:rsidRPr="003E3CE1">
        <w:rPr>
          <w:rFonts w:ascii="Times New Roman" w:hAnsi="Times New Roman" w:cs="Times New Roman"/>
          <w:color w:val="auto"/>
          <w:sz w:val="28"/>
          <w:szCs w:val="28"/>
          <w:lang w:eastAsia="ru-RU"/>
        </w:rPr>
        <w:t>.200</w:t>
      </w:r>
      <w:r>
        <w:rPr>
          <w:rFonts w:ascii="Times New Roman" w:hAnsi="Times New Roman" w:cs="Times New Roman"/>
          <w:color w:val="auto"/>
          <w:sz w:val="28"/>
          <w:szCs w:val="28"/>
          <w:lang w:eastAsia="ru-RU"/>
        </w:rPr>
        <w:t xml:space="preserve">4  </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10801050001000051</w:t>
      </w:r>
      <w:r>
        <w:rPr>
          <w:rFonts w:ascii="Times New Roman" w:hAnsi="Times New Roman" w:cs="Times New Roman"/>
          <w:spacing w:val="-11"/>
          <w:sz w:val="28"/>
          <w:szCs w:val="28"/>
        </w:rPr>
        <w:t xml:space="preserve">; </w:t>
      </w:r>
      <w:r w:rsidRPr="003E3CE1">
        <w:rPr>
          <w:rFonts w:ascii="Times New Roman" w:hAnsi="Times New Roman" w:cs="Times New Roman"/>
          <w:color w:val="auto"/>
          <w:sz w:val="28"/>
          <w:szCs w:val="28"/>
          <w:lang w:eastAsia="ru-RU"/>
        </w:rPr>
        <w:t xml:space="preserve">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та зареєстровано Василівською райо</w:t>
      </w:r>
      <w:r>
        <w:rPr>
          <w:rFonts w:ascii="Times New Roman" w:hAnsi="Times New Roman" w:cs="Times New Roman"/>
          <w:color w:val="auto"/>
          <w:sz w:val="28"/>
          <w:szCs w:val="28"/>
          <w:lang w:eastAsia="ru-RU"/>
        </w:rPr>
        <w:t>нною державною адміністрацією 22.10.2013</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10801050010000051</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10.04.2015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10801050012000051</w:t>
      </w:r>
      <w:r w:rsidRPr="003E3CE1">
        <w:rPr>
          <w:rFonts w:ascii="Times New Roman" w:hAnsi="Times New Roman" w:cs="Times New Roman"/>
          <w:color w:val="auto"/>
          <w:sz w:val="28"/>
          <w:szCs w:val="28"/>
          <w:lang w:eastAsia="ru-RU"/>
        </w:rPr>
        <w:t>.</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1.3. Засновником навчального закладу є Василівська районна рада Запорізької області.</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1.6. Повне найменування: </w:t>
      </w:r>
    </w:p>
    <w:p w:rsidR="00701C28" w:rsidRPr="00D5692B" w:rsidRDefault="00701C28" w:rsidP="00D5692B">
      <w:pPr>
        <w:ind w:firstLine="724"/>
        <w:jc w:val="both"/>
        <w:rPr>
          <w:rStyle w:val="a1"/>
          <w:b w:val="0"/>
          <w:i w:val="0"/>
          <w:strike w:val="0"/>
          <w:spacing w:val="-11"/>
          <w:sz w:val="28"/>
          <w:szCs w:val="28"/>
        </w:rPr>
      </w:pPr>
      <w:r w:rsidRPr="00D5692B">
        <w:rPr>
          <w:rFonts w:ascii="Times New Roman" w:hAnsi="Times New Roman" w:cs="Times New Roman"/>
          <w:spacing w:val="-11"/>
          <w:sz w:val="28"/>
          <w:szCs w:val="28"/>
        </w:rPr>
        <w:t>- українською мовою:</w:t>
      </w:r>
      <w:r w:rsidRPr="00D5692B">
        <w:rPr>
          <w:rStyle w:val="a1"/>
          <w:b w:val="0"/>
          <w:i w:val="0"/>
          <w:strike w:val="0"/>
          <w:spacing w:val="-11"/>
          <w:sz w:val="28"/>
          <w:szCs w:val="28"/>
        </w:rPr>
        <w:t xml:space="preserve"> 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p>
    <w:p w:rsidR="00701C28" w:rsidRPr="00D5692B" w:rsidRDefault="00701C28" w:rsidP="00D5692B">
      <w:pPr>
        <w:ind w:firstLine="724"/>
        <w:jc w:val="both"/>
        <w:rPr>
          <w:rStyle w:val="a1"/>
          <w:b w:val="0"/>
          <w:i w:val="0"/>
          <w:smallCaps w:val="0"/>
          <w:strike w:val="0"/>
          <w:spacing w:val="-11"/>
          <w:sz w:val="28"/>
          <w:szCs w:val="28"/>
        </w:rPr>
      </w:pPr>
      <w:r w:rsidRPr="00D5692B">
        <w:rPr>
          <w:rStyle w:val="a1"/>
          <w:b w:val="0"/>
          <w:i w:val="0"/>
          <w:strike w:val="0"/>
          <w:spacing w:val="-11"/>
          <w:sz w:val="28"/>
          <w:szCs w:val="28"/>
        </w:rPr>
        <w:t>- російською мовою: КОМУНАЛЬНОЕ ЗАВЕДЕНИЕ «ВАСИЛЬЕВСКАЯ ОБЩЕОБРАЗОВАТЕЛЬНАЯ ШКОЛА І-ІІІ СТУПЕНЕЙ №1» ВАСИЛЬЕВСКОГО РАЙОННОГО СОВЕТА ЗАПОРОЖСКОЙ ОБЛАСТИ.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Скорочене найменування :</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українською мовою: КЗ «Василівська ЗОШ І-ІІІ ст.№1»ВРР ЗО</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російською мовою: КЗ «Васильевская ООШ І-ІІІ ст.№1» ВРС ЗО</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sidRPr="00D5692B">
        <w:rPr>
          <w:rFonts w:ascii="Times New Roman" w:hAnsi="Times New Roman" w:cs="Times New Roman"/>
          <w:spacing w:val="-11"/>
          <w:sz w:val="28"/>
          <w:szCs w:val="28"/>
        </w:rPr>
        <w:t xml:space="preserve">: 71600, Запорізька область, Василівський район, </w:t>
      </w:r>
      <w:r>
        <w:rPr>
          <w:rFonts w:ascii="Times New Roman" w:hAnsi="Times New Roman" w:cs="Times New Roman"/>
          <w:spacing w:val="-11"/>
          <w:sz w:val="28"/>
          <w:szCs w:val="28"/>
        </w:rPr>
        <w:t>м. Василівка, пров. Шкільний, 8.</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701C28" w:rsidRPr="00D5692B" w:rsidRDefault="00701C28"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701C28" w:rsidRPr="00D5692B" w:rsidRDefault="00701C28"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w:t>
      </w:r>
      <w:r>
        <w:rPr>
          <w:rFonts w:ascii="Times New Roman" w:hAnsi="Times New Roman" w:cs="Times New Roman"/>
          <w:spacing w:val="-11"/>
          <w:sz w:val="28"/>
          <w:szCs w:val="28"/>
        </w:rPr>
        <w:t>рахуванням державних стандартів;</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701C28" w:rsidRPr="00D5692B" w:rsidRDefault="00701C28"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встановлювати форму для учнів.</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01C28" w:rsidRPr="00D5692B" w:rsidRDefault="00701C28"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701C28" w:rsidRPr="00D5692B" w:rsidRDefault="00701C28" w:rsidP="00D5692B">
      <w:pPr>
        <w:jc w:val="both"/>
        <w:rPr>
          <w:rFonts w:ascii="Times New Roman" w:hAnsi="Times New Roman" w:cs="Times New Roman"/>
          <w:spacing w:val="-11"/>
          <w:sz w:val="28"/>
          <w:szCs w:val="28"/>
        </w:rPr>
      </w:pPr>
    </w:p>
    <w:p w:rsidR="00701C28" w:rsidRPr="00215BB2" w:rsidRDefault="00701C28" w:rsidP="00717C7E">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701C28" w:rsidRPr="00215BB2" w:rsidRDefault="00701C28" w:rsidP="00717C7E">
      <w:pPr>
        <w:jc w:val="both"/>
        <w:rPr>
          <w:rFonts w:ascii="Times New Roman" w:hAnsi="Times New Roman" w:cs="Times New Roman"/>
          <w:sz w:val="28"/>
          <w:szCs w:val="28"/>
        </w:rPr>
      </w:pP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w:t>
      </w:r>
      <w:r>
        <w:rPr>
          <w:rFonts w:ascii="Times New Roman" w:hAnsi="Times New Roman" w:cs="Times New Roman"/>
          <w:sz w:val="28"/>
          <w:szCs w:val="28"/>
        </w:rPr>
        <w:t>вчання у школі І</w:t>
      </w:r>
      <w:r w:rsidRPr="00215BB2">
        <w:rPr>
          <w:rFonts w:ascii="Times New Roman" w:hAnsi="Times New Roman" w:cs="Times New Roman"/>
          <w:sz w:val="28"/>
          <w:szCs w:val="28"/>
        </w:rPr>
        <w:t xml:space="preserve">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701C28" w:rsidRPr="00215BB2" w:rsidRDefault="00701C28" w:rsidP="00717C7E">
      <w:pPr>
        <w:jc w:val="both"/>
        <w:rPr>
          <w:rFonts w:ascii="Times New Roman" w:hAnsi="Times New Roman" w:cs="Times New Roman"/>
          <w:sz w:val="28"/>
          <w:szCs w:val="28"/>
        </w:rPr>
      </w:pPr>
    </w:p>
    <w:p w:rsidR="00701C28" w:rsidRPr="00215BB2" w:rsidRDefault="00701C28" w:rsidP="00717C7E">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701C28" w:rsidRPr="00215BB2" w:rsidRDefault="00701C28" w:rsidP="00717C7E">
      <w:pPr>
        <w:jc w:val="both"/>
        <w:rPr>
          <w:rFonts w:ascii="Times New Roman" w:hAnsi="Times New Roman" w:cs="Times New Roman"/>
          <w:sz w:val="28"/>
          <w:szCs w:val="28"/>
        </w:rPr>
      </w:pP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01C28"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w:t>
      </w:r>
      <w:r>
        <w:rPr>
          <w:rFonts w:ascii="Times New Roman" w:hAnsi="Times New Roman" w:cs="Times New Roman"/>
          <w:sz w:val="28"/>
          <w:szCs w:val="28"/>
        </w:rPr>
        <w:t xml:space="preserve"> науки,</w:t>
      </w:r>
      <w:r w:rsidRPr="00215BB2">
        <w:rPr>
          <w:rFonts w:ascii="Times New Roman" w:hAnsi="Times New Roman" w:cs="Times New Roman"/>
          <w:sz w:val="28"/>
          <w:szCs w:val="28"/>
        </w:rPr>
        <w:t xml:space="preserve"> правилами внутрішнього розпорядку та цим Статутом.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3.13.</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01C28" w:rsidRPr="00215BB2" w:rsidRDefault="00701C28" w:rsidP="00717C7E">
      <w:pPr>
        <w:jc w:val="both"/>
        <w:rPr>
          <w:rFonts w:ascii="Times New Roman" w:hAnsi="Times New Roman" w:cs="Times New Roman"/>
          <w:sz w:val="28"/>
          <w:szCs w:val="28"/>
        </w:rPr>
      </w:pPr>
    </w:p>
    <w:p w:rsidR="00701C28" w:rsidRPr="00215BB2" w:rsidRDefault="00701C28" w:rsidP="00717C7E">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701C28" w:rsidRPr="00215BB2" w:rsidRDefault="00701C28" w:rsidP="00717C7E">
      <w:pPr>
        <w:jc w:val="both"/>
        <w:rPr>
          <w:rFonts w:ascii="Times New Roman" w:hAnsi="Times New Roman" w:cs="Times New Roman"/>
          <w:sz w:val="28"/>
          <w:szCs w:val="28"/>
        </w:rPr>
      </w:pP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w:t>
      </w:r>
      <w:r>
        <w:rPr>
          <w:rFonts w:ascii="Times New Roman" w:hAnsi="Times New Roman" w:cs="Times New Roman"/>
          <w:sz w:val="28"/>
          <w:szCs w:val="28"/>
        </w:rPr>
        <w:t>ією навчально-виховного процесу.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701C28"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Склад комісій та зміст їх роботи визначаються радою.</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701C28" w:rsidRPr="00215BB2"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01C28" w:rsidRPr="00215BB2" w:rsidRDefault="00701C28"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01C28" w:rsidRPr="00215BB2" w:rsidRDefault="00701C28" w:rsidP="00717C7E">
      <w:pPr>
        <w:jc w:val="both"/>
        <w:rPr>
          <w:rFonts w:ascii="Times New Roman" w:hAnsi="Times New Roman" w:cs="Times New Roman"/>
          <w:sz w:val="28"/>
          <w:szCs w:val="28"/>
        </w:rPr>
      </w:pPr>
    </w:p>
    <w:p w:rsidR="00701C28" w:rsidRPr="001D561E" w:rsidRDefault="00701C28" w:rsidP="00717C7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701C28" w:rsidRPr="001D561E" w:rsidRDefault="00701C28" w:rsidP="00717C7E">
      <w:pPr>
        <w:jc w:val="both"/>
        <w:rPr>
          <w:rFonts w:ascii="Times New Roman" w:hAnsi="Times New Roman" w:cs="Times New Roman"/>
          <w:sz w:val="28"/>
          <w:szCs w:val="28"/>
        </w:rPr>
      </w:pPr>
    </w:p>
    <w:p w:rsidR="00701C28" w:rsidRPr="001D561E" w:rsidRDefault="00701C28" w:rsidP="00717C7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01C28" w:rsidRPr="001D561E" w:rsidRDefault="00701C28" w:rsidP="00717C7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01C28" w:rsidRPr="003E3CE1" w:rsidRDefault="00701C28" w:rsidP="00E552B7">
      <w:pPr>
        <w:ind w:firstLine="720"/>
        <w:jc w:val="both"/>
        <w:rPr>
          <w:rFonts w:ascii="Times New Roman" w:hAnsi="Times New Roman" w:cs="Times New Roman"/>
          <w:bCs/>
          <w:color w:val="auto"/>
          <w:sz w:val="28"/>
          <w:szCs w:val="28"/>
          <w:lang w:eastAsia="ru-RU"/>
        </w:rPr>
      </w:pPr>
      <w:r w:rsidRPr="00E624C8">
        <w:rPr>
          <w:rFonts w:ascii="Times New Roman" w:hAnsi="Times New Roman" w:cs="Times New Roman"/>
          <w:bCs/>
          <w:color w:val="auto"/>
          <w:sz w:val="28"/>
          <w:szCs w:val="28"/>
          <w:lang w:eastAsia="ru-RU"/>
        </w:rPr>
        <w:t>5.14. 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701C28"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01C28" w:rsidRPr="001D561E" w:rsidRDefault="00701C28" w:rsidP="00E552B7">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701C28" w:rsidRPr="001D561E" w:rsidRDefault="00701C28" w:rsidP="00717C7E">
      <w:pPr>
        <w:jc w:val="both"/>
        <w:rPr>
          <w:rFonts w:ascii="Times New Roman" w:hAnsi="Times New Roman" w:cs="Times New Roman"/>
          <w:sz w:val="28"/>
          <w:szCs w:val="28"/>
        </w:rPr>
      </w:pPr>
    </w:p>
    <w:p w:rsidR="00701C28" w:rsidRPr="001D561E" w:rsidRDefault="00701C28" w:rsidP="00717C7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701C28" w:rsidRPr="001D561E" w:rsidRDefault="00701C28" w:rsidP="00717C7E">
      <w:pPr>
        <w:jc w:val="both"/>
        <w:rPr>
          <w:rFonts w:ascii="Times New Roman" w:hAnsi="Times New Roman" w:cs="Times New Roman"/>
          <w:sz w:val="28"/>
          <w:szCs w:val="28"/>
        </w:rPr>
      </w:pPr>
    </w:p>
    <w:p w:rsidR="00701C28" w:rsidRPr="001D561E" w:rsidRDefault="00701C28" w:rsidP="00717C7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01C28" w:rsidRPr="001D561E" w:rsidRDefault="00701C28" w:rsidP="00717C7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01C28" w:rsidRPr="001D561E" w:rsidRDefault="00701C28" w:rsidP="00717C7E">
      <w:pPr>
        <w:jc w:val="both"/>
        <w:rPr>
          <w:rFonts w:ascii="Times New Roman" w:hAnsi="Times New Roman" w:cs="Times New Roman"/>
          <w:sz w:val="28"/>
          <w:szCs w:val="28"/>
        </w:rPr>
      </w:pPr>
    </w:p>
    <w:p w:rsidR="00701C28" w:rsidRPr="001D561E" w:rsidRDefault="00701C28" w:rsidP="00717C7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701C28" w:rsidRPr="001D561E" w:rsidRDefault="00701C28" w:rsidP="00717C7E">
      <w:pPr>
        <w:jc w:val="both"/>
        <w:rPr>
          <w:rFonts w:ascii="Times New Roman" w:hAnsi="Times New Roman" w:cs="Times New Roman"/>
          <w:sz w:val="28"/>
          <w:szCs w:val="28"/>
        </w:rPr>
      </w:pPr>
    </w:p>
    <w:p w:rsidR="00701C28" w:rsidRPr="001D561E" w:rsidRDefault="00701C28"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701C28" w:rsidRPr="001D561E" w:rsidRDefault="00701C28"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01C28" w:rsidRPr="001D561E" w:rsidRDefault="00701C28" w:rsidP="00717C7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01C28" w:rsidRPr="001D561E" w:rsidRDefault="00701C28" w:rsidP="00717C7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701C28" w:rsidRPr="001D561E" w:rsidRDefault="00701C28" w:rsidP="00717C7E">
      <w:pPr>
        <w:jc w:val="both"/>
        <w:rPr>
          <w:rFonts w:ascii="Times New Roman" w:hAnsi="Times New Roman" w:cs="Times New Roman"/>
          <w:sz w:val="28"/>
          <w:szCs w:val="28"/>
        </w:rPr>
      </w:pPr>
    </w:p>
    <w:p w:rsidR="00701C28" w:rsidRPr="001D561E" w:rsidRDefault="00701C28" w:rsidP="00717C7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701C28" w:rsidRPr="001D561E" w:rsidRDefault="00701C28" w:rsidP="00717C7E">
      <w:pPr>
        <w:jc w:val="both"/>
        <w:rPr>
          <w:rFonts w:ascii="Times New Roman" w:hAnsi="Times New Roman" w:cs="Times New Roman"/>
          <w:sz w:val="28"/>
          <w:szCs w:val="28"/>
        </w:rPr>
      </w:pP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01C28" w:rsidRPr="001D561E" w:rsidRDefault="00701C28"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01C28" w:rsidRPr="001D561E"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01C28" w:rsidRPr="001D561E"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701C28" w:rsidRPr="001D561E"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01C28" w:rsidRPr="001D561E"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701C28" w:rsidRPr="001D561E" w:rsidRDefault="00701C28"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701C28" w:rsidRDefault="00701C28" w:rsidP="00717C7E">
      <w:pPr>
        <w:jc w:val="both"/>
        <w:rPr>
          <w:rFonts w:ascii="Times New Roman" w:hAnsi="Times New Roman" w:cs="Times New Roman"/>
          <w:sz w:val="28"/>
          <w:szCs w:val="28"/>
        </w:rPr>
      </w:pPr>
    </w:p>
    <w:p w:rsidR="00701C28" w:rsidRPr="00EC444B" w:rsidRDefault="00701C28" w:rsidP="00717C7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701C28" w:rsidRPr="00EC444B" w:rsidRDefault="00701C28" w:rsidP="00717C7E">
      <w:pPr>
        <w:pStyle w:val="NormalWeb"/>
        <w:spacing w:after="0"/>
        <w:ind w:firstLine="798"/>
        <w:jc w:val="both"/>
        <w:rPr>
          <w:sz w:val="28"/>
          <w:szCs w:val="28"/>
          <w:lang w:val="uk-UA"/>
        </w:rPr>
      </w:pPr>
    </w:p>
    <w:p w:rsidR="00701C28" w:rsidRPr="00EC444B" w:rsidRDefault="00701C28" w:rsidP="00717C7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01C28" w:rsidRPr="00D5692B" w:rsidRDefault="00701C28" w:rsidP="00717C7E">
      <w:pPr>
        <w:jc w:val="both"/>
      </w:pPr>
    </w:p>
    <w:sectPr w:rsidR="00701C28" w:rsidRPr="00D5692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1D5E"/>
    <w:rsid w:val="000554D1"/>
    <w:rsid w:val="00066F1C"/>
    <w:rsid w:val="0006745D"/>
    <w:rsid w:val="0008636C"/>
    <w:rsid w:val="0009508A"/>
    <w:rsid w:val="000C7266"/>
    <w:rsid w:val="000E486D"/>
    <w:rsid w:val="00100206"/>
    <w:rsid w:val="00117DA3"/>
    <w:rsid w:val="001222D2"/>
    <w:rsid w:val="00134466"/>
    <w:rsid w:val="00144417"/>
    <w:rsid w:val="00156E5C"/>
    <w:rsid w:val="001B36E8"/>
    <w:rsid w:val="001B4F24"/>
    <w:rsid w:val="001D561E"/>
    <w:rsid w:val="001D73D1"/>
    <w:rsid w:val="001E4EB0"/>
    <w:rsid w:val="001E6F25"/>
    <w:rsid w:val="001E796C"/>
    <w:rsid w:val="001F7D69"/>
    <w:rsid w:val="002057DD"/>
    <w:rsid w:val="00215BB2"/>
    <w:rsid w:val="00217376"/>
    <w:rsid w:val="0023297D"/>
    <w:rsid w:val="00277FB3"/>
    <w:rsid w:val="00281B5F"/>
    <w:rsid w:val="0028580C"/>
    <w:rsid w:val="002A14A2"/>
    <w:rsid w:val="002C186E"/>
    <w:rsid w:val="002F6997"/>
    <w:rsid w:val="00313D99"/>
    <w:rsid w:val="003B3163"/>
    <w:rsid w:val="003E3CE1"/>
    <w:rsid w:val="003F7CB8"/>
    <w:rsid w:val="00441F3C"/>
    <w:rsid w:val="00443327"/>
    <w:rsid w:val="004679E2"/>
    <w:rsid w:val="004747B2"/>
    <w:rsid w:val="00491F4A"/>
    <w:rsid w:val="004A16E8"/>
    <w:rsid w:val="004A28E6"/>
    <w:rsid w:val="004B1E02"/>
    <w:rsid w:val="004D3A1D"/>
    <w:rsid w:val="004E7A18"/>
    <w:rsid w:val="00521C55"/>
    <w:rsid w:val="00525214"/>
    <w:rsid w:val="005476A3"/>
    <w:rsid w:val="005635A6"/>
    <w:rsid w:val="00563805"/>
    <w:rsid w:val="005730E9"/>
    <w:rsid w:val="00574C06"/>
    <w:rsid w:val="0059684B"/>
    <w:rsid w:val="005A10A9"/>
    <w:rsid w:val="005B5F2C"/>
    <w:rsid w:val="005F611B"/>
    <w:rsid w:val="00607B67"/>
    <w:rsid w:val="00616D2B"/>
    <w:rsid w:val="006351B7"/>
    <w:rsid w:val="0065627C"/>
    <w:rsid w:val="006672BF"/>
    <w:rsid w:val="00667B31"/>
    <w:rsid w:val="006766DD"/>
    <w:rsid w:val="006B615C"/>
    <w:rsid w:val="006C589C"/>
    <w:rsid w:val="006D4D9C"/>
    <w:rsid w:val="00701C28"/>
    <w:rsid w:val="00705EAF"/>
    <w:rsid w:val="00717C7E"/>
    <w:rsid w:val="0072680A"/>
    <w:rsid w:val="00750A03"/>
    <w:rsid w:val="0075575A"/>
    <w:rsid w:val="0077459C"/>
    <w:rsid w:val="007A4515"/>
    <w:rsid w:val="007B1DCA"/>
    <w:rsid w:val="007F06A6"/>
    <w:rsid w:val="00827591"/>
    <w:rsid w:val="00845884"/>
    <w:rsid w:val="008508BE"/>
    <w:rsid w:val="008541FD"/>
    <w:rsid w:val="00861BDD"/>
    <w:rsid w:val="00863129"/>
    <w:rsid w:val="008922D1"/>
    <w:rsid w:val="008B0CEB"/>
    <w:rsid w:val="008E2709"/>
    <w:rsid w:val="008F405B"/>
    <w:rsid w:val="008F7C49"/>
    <w:rsid w:val="009040B6"/>
    <w:rsid w:val="009173E5"/>
    <w:rsid w:val="00936A30"/>
    <w:rsid w:val="0096043B"/>
    <w:rsid w:val="009709BC"/>
    <w:rsid w:val="009D6A6E"/>
    <w:rsid w:val="009E0B6C"/>
    <w:rsid w:val="009E1B23"/>
    <w:rsid w:val="009E3321"/>
    <w:rsid w:val="009F4AA2"/>
    <w:rsid w:val="00A005FA"/>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4296D"/>
    <w:rsid w:val="00D55D5C"/>
    <w:rsid w:val="00D5692B"/>
    <w:rsid w:val="00DA6987"/>
    <w:rsid w:val="00DA6BAC"/>
    <w:rsid w:val="00DE435C"/>
    <w:rsid w:val="00DF09AE"/>
    <w:rsid w:val="00DF4B64"/>
    <w:rsid w:val="00E201BA"/>
    <w:rsid w:val="00E47B27"/>
    <w:rsid w:val="00E54709"/>
    <w:rsid w:val="00E552B7"/>
    <w:rsid w:val="00E62297"/>
    <w:rsid w:val="00E62307"/>
    <w:rsid w:val="00E624C8"/>
    <w:rsid w:val="00EC1A21"/>
    <w:rsid w:val="00EC444B"/>
    <w:rsid w:val="00EF024F"/>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134466"/>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614167054">
      <w:marLeft w:val="0"/>
      <w:marRight w:val="0"/>
      <w:marTop w:val="0"/>
      <w:marBottom w:val="0"/>
      <w:divBdr>
        <w:top w:val="none" w:sz="0" w:space="0" w:color="auto"/>
        <w:left w:val="none" w:sz="0" w:space="0" w:color="auto"/>
        <w:bottom w:val="none" w:sz="0" w:space="0" w:color="auto"/>
        <w:right w:val="none" w:sz="0" w:space="0" w:color="auto"/>
      </w:divBdr>
    </w:div>
    <w:div w:id="1614167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18</Pages>
  <Words>6524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7</cp:revision>
  <dcterms:created xsi:type="dcterms:W3CDTF">2013-09-24T12:07:00Z</dcterms:created>
  <dcterms:modified xsi:type="dcterms:W3CDTF">2016-06-02T06:28:00Z</dcterms:modified>
</cp:coreProperties>
</file>